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黄鑫海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数学建模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(r083004—001)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数学建模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全科233;全科234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数学建模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(r083004—001)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数学建模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全科233;全科234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全科231;全科232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全科231;全科232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